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5243" name="25ffda60-e9e2-11ef-8e40-63cdb1c249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9430226" name="25ffda60-e9e2-11ef-8e40-63cdb1c2498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0359034" name="2fccdb10-e9e2-11ef-8a1a-d90e755198e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9438635" name="2fccdb10-e9e2-11ef-8a1a-d90e755198e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DG / rechts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825243" name="a734ded0-e9e4-11ef-bcab-41d9c9cf0e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8109402" name="a734ded0-e9e4-11ef-bcab-41d9c9cf0ed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3312768" name="aa689290-e9e4-11ef-aa45-f3a2dbb7a6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8544775" name="aa689290-e9e4-11ef-aa45-f3a2dbb7a62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202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3013312" name="eeb7d9a0-e9ea-11ef-92ef-0583776e3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6116796" name="eeb7d9a0-e9ea-11ef-92ef-0583776e3c7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2634569" name="f25d6200-e9ea-11ef-9b8c-a145bb2d67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9091896" name="f25d6200-e9ea-11ef-9b8c-a145bb2d679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207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Wand  /Boden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7022436" name="c1896c90-e9eb-11ef-81ba-d73604ee45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5391523" name="c1896c90-e9eb-11ef-81ba-d73604ee45a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3640680" name="c6fe84d0-e9eb-11ef-9246-158972381c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447618" name="c6fe84d0-e9eb-11ef-9246-158972381cb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207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0291338" name="f05da4f0-e9eb-11ef-a142-73f0c66cd2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7075820" name="f05da4f0-e9eb-11ef-a142-73f0c66cd2d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3432493" name="f47501f0-e9eb-11ef-9204-25a9768529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0566711" name="f47501f0-e9eb-11ef-9204-25a97685298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101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4210180" name="895c3590-e9ec-11ef-aec2-e7fa41ada5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3549381" name="895c3590-e9ec-11ef-aec2-e7fa41ada58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1170701" name="b582b310-e9ec-11ef-83f4-bd457319c0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097009" name="b582b310-e9ec-11ef-83f4-bd457319c08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/ 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8327394" name="4eb70440-e9ee-11ef-b1de-8b81cb8c55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0381058" name="4eb70440-e9ee-11ef-b1de-8b81cb8c55c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8486946" name="54daac00-e9ee-11ef-bba6-897367f33e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3039851" name="54daac00-e9ee-11ef-bba6-897367f33ec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9385668" name="1f40a300-e9ef-11ef-9613-cff07576fa2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9060220" name="1f40a300-e9ef-11ef-9613-cff07576fa2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6104649" name="22f853d0-e9ef-11ef-ad85-13aa70bee71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666748" name="22f853d0-e9ef-11ef-ad85-13aa70bee71f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